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 / Schlacke </w:t>
            </w:r>
          </w:p>
          <w:p>
            <w:pPr>
              <w:spacing w:before="0" w:after="0"/>
            </w:pPr>
            <w:r>
              <w:t>Decke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2366882" name="a38d5610-502b-11f0-8808-eb3ea819b5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040324" name="a38d5610-502b-11f0-8808-eb3ea819b58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9757087" name="a9e88890-502b-11f0-b23e-bd9fb8bf12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9079736" name="a9e88890-502b-11f0-b23e-bd9fb8bf12d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Wandkasten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6116975" name="5615c3b0-502e-11f0-abcd-3fd46c873e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4234811" name="5615c3b0-502e-11f0-abcd-3fd46c873ed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8855107" name="5de790a0-502e-11f0-a0c5-7bc1d2f140a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1533468" name="5de790a0-502e-11f0-a0c5-7bc1d2f140a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1134319" name="18ee0630-5030-11f0-85d0-bf8bed8a9ed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1959698" name="18ee0630-5030-11f0-85d0-bf8bed8a9ed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2313444" name="1b508740-5030-11f0-a31a-8b0fbd6937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8876219" name="1b508740-5030-11f0-a31a-8b0fbd69374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Sanitärkeller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313108" name="d76351d0-5033-11f0-9f39-b372bf9bbc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960962" name="d76351d0-5033-11f0-9f39-b372bf9bbc0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0288318" name="fdbfb940-5033-11f0-bd32-b3f24ec447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0907474" name="fdbfb940-5033-11f0-bd32-b3f24ec4474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Zürcherstrasse 10, 8856 Tuggen</w:t>
          </w:r>
        </w:p>
        <w:p>
          <w:pPr>
            <w:spacing w:before="0" w:after="0"/>
          </w:pPr>
          <w:r>
            <w:t>356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